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C8E55" w14:textId="18117EBB" w:rsidR="00017C9B" w:rsidRPr="00196E92" w:rsidRDefault="002F0FB9" w:rsidP="00017C9B">
      <w:pPr>
        <w:pStyle w:val="Titolo1"/>
        <w:spacing w:line="360" w:lineRule="auto"/>
        <w:jc w:val="right"/>
        <w:rPr>
          <w:color w:val="auto"/>
          <w:lang w:val="it-IT"/>
        </w:rPr>
      </w:pPr>
      <w:r w:rsidRPr="00196E92">
        <w:rPr>
          <w:color w:val="auto"/>
          <w:lang w:val="it-IT"/>
        </w:rPr>
        <w:t xml:space="preserve">Allegato </w:t>
      </w:r>
      <w:r w:rsidR="00196E92" w:rsidRPr="00196E92">
        <w:rPr>
          <w:color w:val="auto"/>
          <w:lang w:val="it-IT"/>
        </w:rPr>
        <w:t>5</w:t>
      </w:r>
    </w:p>
    <w:p w14:paraId="6B788A03" w14:textId="01ED5003" w:rsidR="00456BEB" w:rsidRPr="00196E92" w:rsidRDefault="002F0FB9" w:rsidP="00702F4B">
      <w:pPr>
        <w:pStyle w:val="Titolo1"/>
        <w:spacing w:line="360" w:lineRule="auto"/>
        <w:jc w:val="center"/>
        <w:rPr>
          <w:color w:val="auto"/>
          <w:lang w:val="it-IT"/>
        </w:rPr>
      </w:pPr>
      <w:r w:rsidRPr="00196E92">
        <w:rPr>
          <w:color w:val="auto"/>
          <w:lang w:val="it-IT"/>
        </w:rPr>
        <w:t>DICHIARAZIONE SOSTITUTIVA DEL CERTIFICATO DI ISCRIZIONE ALLA CAMERA DI COMMERCIO INDUSTRIA ARTIGIANATO AGRICOLTURA</w:t>
      </w:r>
    </w:p>
    <w:p w14:paraId="0A539658" w14:textId="723788B3" w:rsidR="00456BEB" w:rsidRPr="00196E92" w:rsidRDefault="002F0FB9" w:rsidP="00702F4B">
      <w:pPr>
        <w:spacing w:line="360" w:lineRule="auto"/>
        <w:jc w:val="center"/>
        <w:rPr>
          <w:lang w:val="it-IT"/>
        </w:rPr>
      </w:pPr>
      <w:r w:rsidRPr="00196E92">
        <w:rPr>
          <w:lang w:val="it-IT"/>
        </w:rPr>
        <w:t>(art.46</w:t>
      </w:r>
      <w:r w:rsidR="00196E92">
        <w:rPr>
          <w:lang w:val="it-IT"/>
        </w:rPr>
        <w:t xml:space="preserve"> </w:t>
      </w:r>
      <w:r w:rsidRPr="00196E92">
        <w:rPr>
          <w:lang w:val="it-IT"/>
        </w:rPr>
        <w:t>DPR445/2000)</w:t>
      </w:r>
    </w:p>
    <w:p w14:paraId="36CD2505" w14:textId="731CF28B" w:rsidR="00196E92" w:rsidRPr="00196E92" w:rsidRDefault="00196E92" w:rsidP="00196E92">
      <w:pPr>
        <w:suppressAutoHyphens/>
        <w:ind w:left="1167" w:right="156" w:hanging="1064"/>
        <w:jc w:val="both"/>
        <w:rPr>
          <w:rFonts w:ascii="Times New Roman" w:eastAsia="Verdana" w:hAnsi="Times New Roman" w:cs="Times New Roman"/>
          <w:lang w:val="it-IT" w:eastAsia="ar-SA"/>
        </w:rPr>
      </w:pPr>
      <w:r w:rsidRPr="00196E92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CSR Campania 2023-2027 – Scheda d’intervento </w:t>
      </w:r>
      <w:r w:rsidR="0069011E" w:rsidRPr="0069011E">
        <w:rPr>
          <w:rFonts w:ascii="Times New Roman" w:hAnsi="Times New Roman" w:cs="Times New Roman"/>
          <w:bCs/>
          <w:sz w:val="24"/>
          <w:szCs w:val="24"/>
          <w:lang w:val="it-IT"/>
        </w:rPr>
        <w:t>Intervento SRG02 - costituzione organizzazioni di produttori</w:t>
      </w:r>
      <w:r w:rsidRPr="00196E92">
        <w:rPr>
          <w:rFonts w:ascii="Times New Roman" w:hAnsi="Times New Roman" w:cs="Times New Roman"/>
          <w:bCs/>
          <w:sz w:val="24"/>
          <w:szCs w:val="24"/>
          <w:lang w:val="it-IT"/>
        </w:rPr>
        <w:t>”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35"/>
        <w:gridCol w:w="7827"/>
      </w:tblGrid>
      <w:tr w:rsidR="00017C9B" w:rsidRPr="00017C9B" w14:paraId="4E92BF7F" w14:textId="77777777" w:rsidTr="00702F4B">
        <w:tc>
          <w:tcPr>
            <w:tcW w:w="2135" w:type="dxa"/>
          </w:tcPr>
          <w:p w14:paraId="03B58ACC" w14:textId="77777777" w:rsidR="00456BEB" w:rsidRPr="00017C9B" w:rsidRDefault="002F0FB9" w:rsidP="00017C9B">
            <w:pPr>
              <w:spacing w:line="360" w:lineRule="auto"/>
              <w:jc w:val="both"/>
            </w:pPr>
            <w:r w:rsidRPr="00017C9B">
              <w:t xml:space="preserve">Il/La </w:t>
            </w:r>
            <w:proofErr w:type="spellStart"/>
            <w:r w:rsidRPr="00017C9B">
              <w:t>sottoscritto</w:t>
            </w:r>
            <w:proofErr w:type="spellEnd"/>
            <w:r w:rsidRPr="00017C9B">
              <w:t>/a</w:t>
            </w:r>
          </w:p>
        </w:tc>
        <w:tc>
          <w:tcPr>
            <w:tcW w:w="7827" w:type="dxa"/>
          </w:tcPr>
          <w:p w14:paraId="669A754C" w14:textId="0D54A090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0ECA2EC3" w14:textId="77777777" w:rsidTr="00702F4B">
        <w:tc>
          <w:tcPr>
            <w:tcW w:w="2135" w:type="dxa"/>
          </w:tcPr>
          <w:p w14:paraId="6EC951A3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nato</w:t>
            </w:r>
            <w:proofErr w:type="spellEnd"/>
            <w:r w:rsidRPr="00017C9B">
              <w:t>/a il</w:t>
            </w:r>
          </w:p>
        </w:tc>
        <w:tc>
          <w:tcPr>
            <w:tcW w:w="7827" w:type="dxa"/>
          </w:tcPr>
          <w:p w14:paraId="3C4DC6A3" w14:textId="4D881D37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6712E3EA" w14:textId="77777777" w:rsidTr="00702F4B">
        <w:tc>
          <w:tcPr>
            <w:tcW w:w="2135" w:type="dxa"/>
          </w:tcPr>
          <w:p w14:paraId="7D70B69E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residente</w:t>
            </w:r>
            <w:proofErr w:type="spellEnd"/>
            <w:r w:rsidRPr="00017C9B">
              <w:t xml:space="preserve"> a</w:t>
            </w:r>
          </w:p>
        </w:tc>
        <w:tc>
          <w:tcPr>
            <w:tcW w:w="7827" w:type="dxa"/>
          </w:tcPr>
          <w:p w14:paraId="681ACC0C" w14:textId="747A6886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41E36775" w14:textId="77777777" w:rsidTr="00702F4B">
        <w:tc>
          <w:tcPr>
            <w:tcW w:w="2135" w:type="dxa"/>
          </w:tcPr>
          <w:p w14:paraId="2827E5F9" w14:textId="4FD333E3" w:rsidR="00017C9B" w:rsidRPr="00017C9B" w:rsidRDefault="00017C9B" w:rsidP="00017C9B">
            <w:pPr>
              <w:spacing w:line="360" w:lineRule="auto"/>
              <w:jc w:val="both"/>
            </w:pPr>
            <w:r w:rsidRPr="00017C9B">
              <w:t>Via/Piazza</w:t>
            </w:r>
          </w:p>
        </w:tc>
        <w:tc>
          <w:tcPr>
            <w:tcW w:w="7827" w:type="dxa"/>
          </w:tcPr>
          <w:p w14:paraId="1DAE46EB" w14:textId="77777777" w:rsidR="00017C9B" w:rsidRPr="00017C9B" w:rsidRDefault="00017C9B" w:rsidP="00017C9B">
            <w:pPr>
              <w:spacing w:line="360" w:lineRule="auto"/>
              <w:jc w:val="both"/>
            </w:pPr>
          </w:p>
        </w:tc>
      </w:tr>
      <w:tr w:rsidR="00017C9B" w:rsidRPr="00017C9B" w14:paraId="4170D9D7" w14:textId="77777777" w:rsidTr="00702F4B">
        <w:tc>
          <w:tcPr>
            <w:tcW w:w="2135" w:type="dxa"/>
          </w:tcPr>
          <w:p w14:paraId="5ABE7600" w14:textId="6A8E9378" w:rsidR="00456BEB" w:rsidRPr="00017C9B" w:rsidRDefault="00017C9B" w:rsidP="00017C9B">
            <w:pPr>
              <w:spacing w:line="360" w:lineRule="auto"/>
              <w:jc w:val="both"/>
            </w:pPr>
            <w:proofErr w:type="spellStart"/>
            <w:r w:rsidRPr="00017C9B">
              <w:t>Codice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fiscale</w:t>
            </w:r>
            <w:proofErr w:type="spellEnd"/>
          </w:p>
        </w:tc>
        <w:tc>
          <w:tcPr>
            <w:tcW w:w="7827" w:type="dxa"/>
          </w:tcPr>
          <w:p w14:paraId="57C1D0B7" w14:textId="1708CD73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5D6A34BB" w14:textId="77777777" w:rsidTr="00702F4B">
        <w:tc>
          <w:tcPr>
            <w:tcW w:w="2135" w:type="dxa"/>
          </w:tcPr>
          <w:p w14:paraId="2161F363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nella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sua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qualità</w:t>
            </w:r>
            <w:proofErr w:type="spellEnd"/>
            <w:r w:rsidRPr="00017C9B">
              <w:t xml:space="preserve"> di</w:t>
            </w:r>
          </w:p>
        </w:tc>
        <w:tc>
          <w:tcPr>
            <w:tcW w:w="7827" w:type="dxa"/>
          </w:tcPr>
          <w:p w14:paraId="45C2CE1E" w14:textId="47BE767D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0763DD84" w14:textId="77777777" w:rsidTr="00702F4B">
        <w:tc>
          <w:tcPr>
            <w:tcW w:w="2135" w:type="dxa"/>
          </w:tcPr>
          <w:p w14:paraId="4E75CFFC" w14:textId="77777777" w:rsidR="00456BEB" w:rsidRPr="00017C9B" w:rsidRDefault="002F0FB9" w:rsidP="00017C9B">
            <w:pPr>
              <w:spacing w:line="360" w:lineRule="auto"/>
              <w:jc w:val="both"/>
            </w:pPr>
            <w:proofErr w:type="spellStart"/>
            <w:r w:rsidRPr="00017C9B">
              <w:t>dell’Impresa</w:t>
            </w:r>
            <w:proofErr w:type="spellEnd"/>
          </w:p>
        </w:tc>
        <w:tc>
          <w:tcPr>
            <w:tcW w:w="7827" w:type="dxa"/>
          </w:tcPr>
          <w:p w14:paraId="18B8DF86" w14:textId="70D47EB6" w:rsidR="00456BEB" w:rsidRPr="00017C9B" w:rsidRDefault="00456BEB" w:rsidP="00017C9B">
            <w:pPr>
              <w:spacing w:line="360" w:lineRule="auto"/>
              <w:jc w:val="both"/>
            </w:pPr>
          </w:p>
        </w:tc>
      </w:tr>
    </w:tbl>
    <w:p w14:paraId="6BBC8B95" w14:textId="77777777" w:rsidR="00532E8D" w:rsidRDefault="00532E8D" w:rsidP="00532E8D">
      <w:pPr>
        <w:jc w:val="center"/>
        <w:rPr>
          <w:b/>
          <w:bCs/>
        </w:rPr>
      </w:pPr>
    </w:p>
    <w:p w14:paraId="3466EE7E" w14:textId="49A5766A" w:rsidR="00456BEB" w:rsidRPr="00532E8D" w:rsidRDefault="002F0FB9" w:rsidP="00532E8D">
      <w:pPr>
        <w:jc w:val="center"/>
        <w:rPr>
          <w:b/>
          <w:bCs/>
        </w:rPr>
      </w:pPr>
      <w:r w:rsidRPr="00532E8D">
        <w:rPr>
          <w:b/>
          <w:bCs/>
        </w:rPr>
        <w:t>DICHIARA</w:t>
      </w:r>
    </w:p>
    <w:p w14:paraId="6BD8350F" w14:textId="3E13344E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che l’Impresa è iscritta nel Registro delle Imprese di _______________ con il numero Repertorio Economico Amministrativo </w:t>
      </w:r>
      <w:r w:rsidR="00017C9B" w:rsidRPr="00196E92">
        <w:rPr>
          <w:lang w:val="it-IT"/>
        </w:rPr>
        <w:t>______________________________</w:t>
      </w:r>
    </w:p>
    <w:p w14:paraId="60785FC2" w14:textId="4BB29FE2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Denominazione: </w:t>
      </w:r>
      <w:r w:rsidR="00017C9B" w:rsidRPr="00196E92">
        <w:rPr>
          <w:lang w:val="it-IT"/>
        </w:rPr>
        <w:t>______________________________</w:t>
      </w:r>
    </w:p>
    <w:p w14:paraId="04FE711E" w14:textId="5CACF8ED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Forma giuridica: </w:t>
      </w:r>
      <w:r w:rsidR="00017C9B" w:rsidRPr="00196E92">
        <w:rPr>
          <w:lang w:val="it-IT"/>
        </w:rPr>
        <w:t>______________________________</w:t>
      </w:r>
    </w:p>
    <w:p w14:paraId="304644FF" w14:textId="2CCFB7D0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Sede: </w:t>
      </w:r>
      <w:r w:rsidR="00017C9B" w:rsidRPr="00196E92">
        <w:rPr>
          <w:lang w:val="it-IT"/>
        </w:rPr>
        <w:t>______________________________</w:t>
      </w:r>
    </w:p>
    <w:p w14:paraId="12D1ADDA" w14:textId="11B127A2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Sedi secondarie e Unità locali: </w:t>
      </w:r>
      <w:r w:rsidR="00017C9B" w:rsidRPr="00196E92">
        <w:rPr>
          <w:lang w:val="it-IT"/>
        </w:rPr>
        <w:t>______________________________</w:t>
      </w:r>
    </w:p>
    <w:p w14:paraId="1107350D" w14:textId="3B86D930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Codice Fiscale: </w:t>
      </w:r>
      <w:r w:rsidR="00017C9B" w:rsidRPr="00196E92">
        <w:rPr>
          <w:lang w:val="it-IT"/>
        </w:rPr>
        <w:t>______________________________</w:t>
      </w:r>
    </w:p>
    <w:p w14:paraId="5C8AF7AE" w14:textId="1D05963E" w:rsidR="00456BEB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Data di costituzione: </w:t>
      </w:r>
      <w:r w:rsidR="00017C9B" w:rsidRPr="00196E92">
        <w:rPr>
          <w:lang w:val="it-IT"/>
        </w:rPr>
        <w:t>______________________________</w:t>
      </w:r>
    </w:p>
    <w:p w14:paraId="2B6C4654" w14:textId="47EDA86B" w:rsidR="003E2D48" w:rsidRPr="00196E92" w:rsidRDefault="003E2D48" w:rsidP="00017C9B">
      <w:pPr>
        <w:spacing w:line="360" w:lineRule="auto"/>
        <w:jc w:val="both"/>
        <w:rPr>
          <w:lang w:val="it-IT"/>
        </w:rPr>
      </w:pPr>
      <w:r>
        <w:rPr>
          <w:lang w:val="it-IT"/>
        </w:rPr>
        <w:lastRenderedPageBreak/>
        <w:t>Data di iscrizione CCIAA___________________________</w:t>
      </w:r>
    </w:p>
    <w:p w14:paraId="5A4CC4BF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CONSIGLIO DI AMMINISTRAZIONE</w:t>
      </w:r>
    </w:p>
    <w:p w14:paraId="4E24BADD" w14:textId="0C8233C6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componenti in carica: </w:t>
      </w:r>
      <w:r w:rsidR="00017C9B" w:rsidRPr="00196E92">
        <w:rPr>
          <w:lang w:val="it-IT"/>
        </w:rPr>
        <w:t>______________________________</w:t>
      </w:r>
    </w:p>
    <w:p w14:paraId="72218434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PROCURATORI E PROCURATORI SPECIALI</w:t>
      </w:r>
    </w:p>
    <w:p w14:paraId="0AD9A984" w14:textId="438FE90A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componenti in carica: </w:t>
      </w:r>
      <w:r w:rsidR="00017C9B" w:rsidRPr="00196E92">
        <w:rPr>
          <w:lang w:val="it-IT"/>
        </w:rPr>
        <w:t>______________________________</w:t>
      </w:r>
    </w:p>
    <w:p w14:paraId="5B48F2B6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COLLEGIO SINDACALE</w:t>
      </w:r>
    </w:p>
    <w:p w14:paraId="18940E14" w14:textId="30B6CED7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sindaci effettivi: </w:t>
      </w:r>
      <w:r w:rsidR="00017C9B" w:rsidRPr="00196E92">
        <w:rPr>
          <w:lang w:val="it-IT"/>
        </w:rPr>
        <w:t>______________________________</w:t>
      </w:r>
    </w:p>
    <w:p w14:paraId="02ECE691" w14:textId="106F71B7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Numero sindaci supplenti: </w:t>
      </w:r>
      <w:r w:rsidR="00017C9B" w:rsidRPr="00196E92">
        <w:rPr>
          <w:lang w:val="it-IT"/>
        </w:rPr>
        <w:t>______________________________</w:t>
      </w:r>
    </w:p>
    <w:p w14:paraId="01CDE891" w14:textId="77777777" w:rsidR="00702F4B" w:rsidRPr="00196E92" w:rsidRDefault="002F0FB9" w:rsidP="00017C9B">
      <w:pPr>
        <w:spacing w:line="360" w:lineRule="auto"/>
        <w:rPr>
          <w:lang w:val="it-IT"/>
        </w:rPr>
      </w:pPr>
      <w:r w:rsidRPr="00196E92">
        <w:rPr>
          <w:b/>
          <w:bCs/>
          <w:lang w:val="it-IT"/>
        </w:rPr>
        <w:t>OGGETTO SOCIALE:</w:t>
      </w:r>
      <w:r w:rsidRPr="00196E92">
        <w:rPr>
          <w:lang w:val="it-IT"/>
        </w:rPr>
        <w:t xml:space="preserve"> </w:t>
      </w:r>
      <w:r w:rsidR="00017C9B" w:rsidRPr="00196E92">
        <w:rPr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02F4B" w:rsidRPr="00196E92">
        <w:rPr>
          <w:lang w:val="it-IT"/>
        </w:rPr>
        <w:t>_________________________________________________________________________________________________________________________________</w:t>
      </w:r>
    </w:p>
    <w:p w14:paraId="5555FF39" w14:textId="06BC5322" w:rsidR="00456BEB" w:rsidRPr="00196E92" w:rsidRDefault="00017C9B" w:rsidP="00017C9B">
      <w:pPr>
        <w:spacing w:line="360" w:lineRule="auto"/>
        <w:rPr>
          <w:lang w:val="it-IT"/>
        </w:rPr>
      </w:pPr>
      <w:r w:rsidRPr="00196E92">
        <w:rPr>
          <w:lang w:val="it-IT"/>
        </w:rPr>
        <w:t xml:space="preserve"> </w:t>
      </w:r>
    </w:p>
    <w:p w14:paraId="5F2D108A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COMPONENTI DEL CONSIGLIO DI AMMINISTRAZIONE (Presidente del C.d.A., Amministratore Delegato e Consiglieri)</w:t>
      </w:r>
    </w:p>
    <w:p w14:paraId="5EE05F03" w14:textId="43BC3AC1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52F2500C" w14:textId="1C2A4CD4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43C8446" w14:textId="6F5D91B3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lastRenderedPageBreak/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60A9F0F8" w14:textId="619E9214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PROCURATORI E PROCURATORI SPECIALI (OVE PREVISTI)</w:t>
      </w:r>
    </w:p>
    <w:p w14:paraId="728E5619" w14:textId="68A113B6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74373196" w14:textId="7865C730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04763BEF" w14:textId="6D264BB9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5989EE86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COLLEGIO SINDACALE (sindaci effettivi e supplenti)</w:t>
      </w:r>
    </w:p>
    <w:p w14:paraId="0046108B" w14:textId="595DB4FD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AF55607" w14:textId="56AD4B99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50F2007E" w14:textId="3237FDA4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0D789379" w14:textId="535FB26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COMPONENTI ORGANISMO DI VIGILANZA (OVE PREVISTO)</w:t>
      </w:r>
    </w:p>
    <w:p w14:paraId="351FDB8C" w14:textId="7B2EC854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22365DA2" w14:textId="2430C380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1AB2C62D" w14:textId="5E896AD8" w:rsidR="00017C9B" w:rsidRPr="00196E92" w:rsidRDefault="00017C9B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Nome ______________________________ Cognome ______________________________ Luogo e data di nascita ______________________________ Residenza ______________________________ Codice Fiscale ______________________________</w:t>
      </w:r>
    </w:p>
    <w:p w14:paraId="51575B02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lastRenderedPageBreak/>
        <w:t>SOCIO DI MAGGIORANZA O SOCIO UNICO (NELLE SOLE SOCIETA’ DI CAPITALI O COOPERATIVE DI NUMERO PARI O INFERIORI A 4 O NELLE SOCIETA’ CON SOCIO UNICO)</w:t>
      </w:r>
    </w:p>
    <w:p w14:paraId="1F4B3FC2" w14:textId="213AE755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24D9BBC3" w14:textId="77777777" w:rsidR="00456BEB" w:rsidRPr="00196E92" w:rsidRDefault="002F0FB9" w:rsidP="00017C9B">
      <w:pPr>
        <w:spacing w:line="360" w:lineRule="auto"/>
        <w:jc w:val="both"/>
        <w:rPr>
          <w:b/>
          <w:bCs/>
          <w:lang w:val="it-IT"/>
        </w:rPr>
      </w:pPr>
      <w:r w:rsidRPr="00196E92">
        <w:rPr>
          <w:b/>
          <w:bCs/>
          <w:lang w:val="it-IT"/>
        </w:rPr>
        <w:t>DIRETTORE TECNICO (OVE PREVISTI)</w:t>
      </w:r>
    </w:p>
    <w:p w14:paraId="5004E9DA" w14:textId="49FCD0F0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 xml:space="preserve">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Cognome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Luogo e data di nascita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Residenza </w:t>
      </w:r>
      <w:r w:rsidR="00017C9B" w:rsidRPr="00196E92">
        <w:rPr>
          <w:lang w:val="it-IT"/>
        </w:rPr>
        <w:t>______________________________</w:t>
      </w:r>
      <w:r w:rsidRPr="00196E92">
        <w:rPr>
          <w:lang w:val="it-IT"/>
        </w:rPr>
        <w:t xml:space="preserve"> Codice Fiscale </w:t>
      </w:r>
      <w:r w:rsidR="00017C9B" w:rsidRPr="00196E92">
        <w:rPr>
          <w:lang w:val="it-IT"/>
        </w:rPr>
        <w:t>______________________________</w:t>
      </w:r>
    </w:p>
    <w:p w14:paraId="075ACB44" w14:textId="7ED59A64" w:rsidR="00456BEB" w:rsidRPr="00196E92" w:rsidRDefault="002F0FB9" w:rsidP="00017C9B">
      <w:pPr>
        <w:spacing w:line="360" w:lineRule="auto"/>
        <w:jc w:val="both"/>
        <w:rPr>
          <w:lang w:val="it-IT"/>
        </w:rPr>
      </w:pPr>
      <w:r w:rsidRPr="00196E92">
        <w:rPr>
          <w:lang w:val="it-IT"/>
        </w:rPr>
        <w:t>Dichiara altresì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019"/>
        <w:gridCol w:w="8899"/>
      </w:tblGrid>
      <w:tr w:rsidR="00017C9B" w:rsidRPr="00017C9B" w14:paraId="02772ED9" w14:textId="77777777" w:rsidTr="00702F4B">
        <w:tc>
          <w:tcPr>
            <w:tcW w:w="1019" w:type="dxa"/>
          </w:tcPr>
          <w:p w14:paraId="41349385" w14:textId="77777777" w:rsidR="00456BEB" w:rsidRPr="00017C9B" w:rsidRDefault="002F0FB9" w:rsidP="00017C9B">
            <w:pPr>
              <w:spacing w:line="360" w:lineRule="auto"/>
              <w:jc w:val="both"/>
            </w:pPr>
            <w:r w:rsidRPr="00017C9B">
              <w:t>LUOGO</w:t>
            </w:r>
          </w:p>
        </w:tc>
        <w:tc>
          <w:tcPr>
            <w:tcW w:w="8899" w:type="dxa"/>
          </w:tcPr>
          <w:p w14:paraId="190C286A" w14:textId="57697A46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702F4B" w:rsidRPr="00017C9B" w14:paraId="5EB44625" w14:textId="77777777" w:rsidTr="00702F4B">
        <w:tc>
          <w:tcPr>
            <w:tcW w:w="1019" w:type="dxa"/>
          </w:tcPr>
          <w:p w14:paraId="314CE11F" w14:textId="77777777" w:rsidR="00456BEB" w:rsidRPr="00017C9B" w:rsidRDefault="002F0FB9" w:rsidP="00017C9B">
            <w:pPr>
              <w:spacing w:line="360" w:lineRule="auto"/>
              <w:jc w:val="both"/>
            </w:pPr>
            <w:r w:rsidRPr="00017C9B">
              <w:t>DATA</w:t>
            </w:r>
          </w:p>
        </w:tc>
        <w:tc>
          <w:tcPr>
            <w:tcW w:w="8899" w:type="dxa"/>
          </w:tcPr>
          <w:p w14:paraId="6D653522" w14:textId="0484A5AD" w:rsidR="00456BEB" w:rsidRPr="00017C9B" w:rsidRDefault="00456BEB" w:rsidP="00017C9B">
            <w:pPr>
              <w:spacing w:line="360" w:lineRule="auto"/>
              <w:jc w:val="both"/>
            </w:pPr>
          </w:p>
        </w:tc>
      </w:tr>
    </w:tbl>
    <w:p w14:paraId="48F92849" w14:textId="77777777" w:rsidR="00D0029C" w:rsidRDefault="00D0029C" w:rsidP="00D0029C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  <w:lang w:val="it-IT"/>
        </w:rPr>
      </w:pPr>
    </w:p>
    <w:p w14:paraId="33FFC750" w14:textId="77777777" w:rsidR="00BE1895" w:rsidRPr="00BE1895" w:rsidRDefault="00BE1895" w:rsidP="00BE1895">
      <w:pPr>
        <w:ind w:left="142"/>
        <w:rPr>
          <w:b/>
          <w:bCs/>
          <w:lang w:eastAsia="ar-SA"/>
        </w:rPr>
      </w:pPr>
      <w:proofErr w:type="spellStart"/>
      <w:r w:rsidRPr="00BE1895">
        <w:rPr>
          <w:b/>
          <w:bCs/>
          <w:lang w:eastAsia="ar-SA"/>
        </w:rPr>
        <w:t>Informativa</w:t>
      </w:r>
      <w:proofErr w:type="spellEnd"/>
      <w:r w:rsidRPr="00BE1895">
        <w:rPr>
          <w:b/>
          <w:bCs/>
          <w:lang w:eastAsia="ar-SA"/>
        </w:rPr>
        <w:t xml:space="preserve"> </w:t>
      </w:r>
      <w:proofErr w:type="spellStart"/>
      <w:r w:rsidRPr="00BE1895">
        <w:rPr>
          <w:b/>
          <w:bCs/>
          <w:lang w:eastAsia="ar-SA"/>
        </w:rPr>
        <w:t>trattamento</w:t>
      </w:r>
      <w:proofErr w:type="spellEnd"/>
      <w:r w:rsidRPr="00BE1895">
        <w:rPr>
          <w:b/>
          <w:bCs/>
          <w:lang w:eastAsia="ar-SA"/>
        </w:rPr>
        <w:t xml:space="preserve"> </w:t>
      </w:r>
      <w:proofErr w:type="spellStart"/>
      <w:r w:rsidRPr="00BE1895">
        <w:rPr>
          <w:b/>
          <w:bCs/>
          <w:lang w:eastAsia="ar-SA"/>
        </w:rPr>
        <w:t>dati</w:t>
      </w:r>
      <w:proofErr w:type="spellEnd"/>
      <w:r w:rsidRPr="00BE1895">
        <w:rPr>
          <w:b/>
          <w:bCs/>
          <w:lang w:eastAsia="ar-SA"/>
        </w:rPr>
        <w:t xml:space="preserve"> </w:t>
      </w:r>
      <w:proofErr w:type="spellStart"/>
      <w:r w:rsidRPr="00BE1895">
        <w:rPr>
          <w:b/>
          <w:bCs/>
          <w:lang w:eastAsia="ar-SA"/>
        </w:rPr>
        <w:t>personali</w:t>
      </w:r>
      <w:proofErr w:type="spellEnd"/>
    </w:p>
    <w:p w14:paraId="768E06B3" w14:textId="77777777" w:rsidR="00BE1895" w:rsidRPr="00BE1895" w:rsidRDefault="00BE1895" w:rsidP="00BE1895">
      <w:pPr>
        <w:suppressAutoHyphens/>
        <w:spacing w:before="82"/>
        <w:ind w:left="142" w:right="155"/>
        <w:jc w:val="both"/>
        <w:rPr>
          <w:rFonts w:eastAsia="Verdana" w:cs="Times New Roman"/>
          <w:color w:val="212121"/>
          <w:lang w:val="it-IT" w:eastAsia="ar-SA"/>
        </w:rPr>
      </w:pPr>
      <w:r w:rsidRPr="00BE1895">
        <w:rPr>
          <w:rFonts w:eastAsia="Verdana" w:cs="Times New Roman"/>
          <w:color w:val="212121"/>
          <w:lang w:val="it-IT" w:eastAsia="ar-SA"/>
        </w:rPr>
        <w:t xml:space="preserve">Ai sensi e per gli effetti degli artt. 13 e 14 del Regolamento (UE) 2016/679 (Regolamento Generale sulla Protezione dei Dati), dichiaro di essere stato informato che i dati personali raccolti saranno trattati anche con </w:t>
      </w:r>
    </w:p>
    <w:p w14:paraId="41A3FB89" w14:textId="77777777" w:rsidR="00BE1895" w:rsidRPr="00BE1895" w:rsidRDefault="00BE1895" w:rsidP="00BE1895">
      <w:pPr>
        <w:suppressAutoHyphens/>
        <w:spacing w:before="82"/>
        <w:ind w:left="142" w:right="155"/>
        <w:jc w:val="both"/>
        <w:rPr>
          <w:rFonts w:eastAsia="Verdana" w:cs="Times New Roman"/>
          <w:color w:val="212121"/>
          <w:lang w:val="it-IT" w:eastAsia="ar-SA"/>
        </w:rPr>
      </w:pPr>
      <w:r w:rsidRPr="00BE1895">
        <w:rPr>
          <w:rFonts w:eastAsia="Verdana" w:cs="Times New Roman"/>
          <w:color w:val="212121"/>
          <w:lang w:val="it-IT" w:eastAsia="ar-SA"/>
        </w:rPr>
        <w:t>strumenti informatici, esclusivamente nell’ambito del procedimento per il quale le dichiarazioni vengono rese e che il trattamento sarà svolto nel rispetto dei diritti e delle libertà fondamentali delle persone fisiche.</w:t>
      </w:r>
    </w:p>
    <w:p w14:paraId="4AF59002" w14:textId="77777777" w:rsidR="00BE1895" w:rsidRPr="00BE1895" w:rsidRDefault="00BE1895" w:rsidP="00BE1895">
      <w:pPr>
        <w:suppressAutoHyphens/>
        <w:spacing w:before="98"/>
        <w:ind w:left="142"/>
        <w:jc w:val="both"/>
        <w:rPr>
          <w:rFonts w:eastAsia="Verdana" w:cs="Times New Roman"/>
          <w:lang w:val="it-IT" w:eastAsia="ar-SA"/>
        </w:rPr>
      </w:pPr>
      <w:r w:rsidRPr="00BE1895">
        <w:rPr>
          <w:rFonts w:eastAsia="Verdana" w:cs="Times New Roman"/>
          <w:color w:val="212121"/>
          <w:lang w:val="it-IT" w:eastAsia="ar-SA"/>
        </w:rPr>
        <w:t>L’interessato è stato informato altresì di avere diritto di accesso ai dati personali e di ottenere le informazioni previste ai sensi dell’art. 15 del Regolamento (UE) 2016/679.</w:t>
      </w:r>
    </w:p>
    <w:p w14:paraId="0C246D07" w14:textId="5A302180" w:rsidR="00BE1895" w:rsidRPr="00BE1895" w:rsidRDefault="00BE1895" w:rsidP="00BE1895">
      <w:pPr>
        <w:suppressAutoHyphens/>
        <w:spacing w:before="98"/>
        <w:ind w:left="103"/>
        <w:rPr>
          <w:rFonts w:eastAsia="Verdana" w:cs="Verdana"/>
          <w:lang w:val="it-IT" w:eastAsia="ar-SA"/>
        </w:rPr>
      </w:pPr>
      <w:r w:rsidRPr="00BE1895">
        <w:rPr>
          <w:rFonts w:eastAsia="Verdana" w:cs="Times New Roman"/>
          <w:lang w:val="it-IT" w:eastAsia="ar-SA"/>
        </w:rPr>
        <w:t>Luogo e data, …………………….</w:t>
      </w:r>
      <w:r>
        <w:rPr>
          <w:rFonts w:eastAsia="Verdana" w:cs="Times New Roman"/>
          <w:lang w:val="it-IT" w:eastAsia="ar-SA"/>
        </w:rPr>
        <w:t xml:space="preserve">                                                                                   </w:t>
      </w:r>
      <w:r w:rsidRPr="00BE1895">
        <w:rPr>
          <w:rFonts w:eastAsia="Verdana" w:cs="Times New Roman"/>
          <w:lang w:val="it-IT" w:eastAsia="ar-SA"/>
        </w:rPr>
        <w:t>Timbro e firma</w:t>
      </w:r>
    </w:p>
    <w:p w14:paraId="6C77671A" w14:textId="5ED5E053" w:rsidR="00BE1895" w:rsidRPr="00BE1895" w:rsidRDefault="00BE1895" w:rsidP="00BE1895">
      <w:pPr>
        <w:suppressAutoHyphens/>
        <w:spacing w:before="10"/>
        <w:rPr>
          <w:rFonts w:eastAsia="Verdana" w:cs="Times New Roman"/>
          <w:lang w:val="it-IT" w:eastAsia="ar-SA"/>
        </w:rPr>
      </w:pPr>
      <w:r w:rsidRPr="00BE1895">
        <w:rPr>
          <w:rFonts w:eastAsia="Verdana" w:cs="Verdana"/>
          <w:noProof/>
          <w:lang w:eastAsia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3AACB1" wp14:editId="2A74D32B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747835319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980DE6" id="Figura a mano libera: forma 2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3BBB4E2D" w14:textId="77777777" w:rsidR="00BE1895" w:rsidRPr="00BE1895" w:rsidRDefault="00BE1895" w:rsidP="00BE1895">
      <w:pPr>
        <w:suppressAutoHyphens/>
        <w:spacing w:before="5"/>
        <w:rPr>
          <w:rFonts w:eastAsia="Verdana" w:cs="Times New Roman"/>
          <w:sz w:val="20"/>
          <w:szCs w:val="20"/>
          <w:lang w:val="it-IT" w:eastAsia="ar-SA"/>
        </w:rPr>
      </w:pPr>
    </w:p>
    <w:p w14:paraId="085FFBF0" w14:textId="3057941B" w:rsidR="00BE1895" w:rsidRPr="00BE1895" w:rsidRDefault="00BE1895" w:rsidP="00BE1895">
      <w:pPr>
        <w:suppressAutoHyphens/>
        <w:ind w:left="102"/>
        <w:rPr>
          <w:b/>
          <w:lang w:val="it-IT"/>
        </w:rPr>
      </w:pPr>
      <w:r w:rsidRPr="00BE1895">
        <w:rPr>
          <w:rFonts w:eastAsia="Verdana" w:cs="Times New Roman"/>
          <w:sz w:val="20"/>
          <w:szCs w:val="20"/>
          <w:lang w:val="it-IT" w:eastAsia="ar-SA"/>
        </w:rPr>
        <w:t xml:space="preserve">Ai sensi e per gli effetti dell’art. 38, D.P.R. 445 del 28.12.2000 e </w:t>
      </w:r>
      <w:proofErr w:type="spellStart"/>
      <w:r w:rsidRPr="00BE1895">
        <w:rPr>
          <w:rFonts w:eastAsia="Verdana" w:cs="Times New Roman"/>
          <w:sz w:val="20"/>
          <w:szCs w:val="20"/>
          <w:lang w:val="it-IT" w:eastAsia="ar-SA"/>
        </w:rPr>
        <w:t>ss.mm.ii</w:t>
      </w:r>
      <w:proofErr w:type="spellEnd"/>
      <w:r w:rsidRPr="00BE1895">
        <w:rPr>
          <w:rFonts w:eastAsia="Verdana" w:cs="Times New Roman"/>
          <w:sz w:val="20"/>
          <w:szCs w:val="20"/>
          <w:lang w:val="it-IT" w:eastAsia="ar-SA"/>
        </w:rPr>
        <w:t>., si allega copia del documento di      riconoscimento del dichiarante in corso di validità qualora non sia stata firmata con firma digitale PADES</w:t>
      </w:r>
    </w:p>
    <w:p w14:paraId="4520D596" w14:textId="77777777" w:rsidR="00D0029C" w:rsidRPr="00BE1895" w:rsidRDefault="00D0029C" w:rsidP="00017C9B">
      <w:pPr>
        <w:spacing w:line="360" w:lineRule="auto"/>
        <w:jc w:val="both"/>
        <w:rPr>
          <w:lang w:val="it-IT"/>
        </w:rPr>
      </w:pPr>
    </w:p>
    <w:sectPr w:rsidR="00D0029C" w:rsidRPr="00BE1895" w:rsidSect="00017C9B">
      <w:headerReference w:type="default" r:id="rId8"/>
      <w:pgSz w:w="12240" w:h="15840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2C94" w14:textId="77777777" w:rsidR="00124783" w:rsidRDefault="00124783" w:rsidP="00017C9B">
      <w:pPr>
        <w:spacing w:after="0" w:line="240" w:lineRule="auto"/>
      </w:pPr>
      <w:r>
        <w:separator/>
      </w:r>
    </w:p>
  </w:endnote>
  <w:endnote w:type="continuationSeparator" w:id="0">
    <w:p w14:paraId="28BADF89" w14:textId="77777777" w:rsidR="00124783" w:rsidRDefault="00124783" w:rsidP="0001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E28C6" w14:textId="77777777" w:rsidR="00124783" w:rsidRDefault="00124783" w:rsidP="00017C9B">
      <w:pPr>
        <w:spacing w:after="0" w:line="240" w:lineRule="auto"/>
      </w:pPr>
      <w:r>
        <w:separator/>
      </w:r>
    </w:p>
  </w:footnote>
  <w:footnote w:type="continuationSeparator" w:id="0">
    <w:p w14:paraId="1B6C3DC3" w14:textId="77777777" w:rsidR="00124783" w:rsidRDefault="00124783" w:rsidP="00017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85C9E" w14:textId="25E2D859" w:rsidR="00017C9B" w:rsidRDefault="002F0FB9" w:rsidP="002F0FB9">
    <w:pPr>
      <w:pStyle w:val="Intestazione"/>
      <w:jc w:val="center"/>
    </w:pPr>
    <w:r>
      <w:rPr>
        <w:noProof/>
      </w:rPr>
      <w:drawing>
        <wp:inline distT="0" distB="0" distL="0" distR="0" wp14:anchorId="549FD59A" wp14:editId="78E936A9">
          <wp:extent cx="5468620" cy="1000125"/>
          <wp:effectExtent l="0" t="0" r="0" b="9525"/>
          <wp:docPr id="187548994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73667A" w14:textId="77777777" w:rsidR="00017C9B" w:rsidRDefault="00017C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7174529">
    <w:abstractNumId w:val="8"/>
  </w:num>
  <w:num w:numId="2" w16cid:durableId="750154021">
    <w:abstractNumId w:val="6"/>
  </w:num>
  <w:num w:numId="3" w16cid:durableId="1263535751">
    <w:abstractNumId w:val="5"/>
  </w:num>
  <w:num w:numId="4" w16cid:durableId="1734309096">
    <w:abstractNumId w:val="4"/>
  </w:num>
  <w:num w:numId="5" w16cid:durableId="472061239">
    <w:abstractNumId w:val="7"/>
  </w:num>
  <w:num w:numId="6" w16cid:durableId="1555509528">
    <w:abstractNumId w:val="3"/>
  </w:num>
  <w:num w:numId="7" w16cid:durableId="297106145">
    <w:abstractNumId w:val="2"/>
  </w:num>
  <w:num w:numId="8" w16cid:durableId="1374502354">
    <w:abstractNumId w:val="1"/>
  </w:num>
  <w:num w:numId="9" w16cid:durableId="1605533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7C9B"/>
    <w:rsid w:val="00034616"/>
    <w:rsid w:val="0006063C"/>
    <w:rsid w:val="00124783"/>
    <w:rsid w:val="0015074B"/>
    <w:rsid w:val="00164EB7"/>
    <w:rsid w:val="00196E92"/>
    <w:rsid w:val="0029639D"/>
    <w:rsid w:val="002F0FB9"/>
    <w:rsid w:val="00322CD5"/>
    <w:rsid w:val="00326F90"/>
    <w:rsid w:val="003E2D48"/>
    <w:rsid w:val="00456BEB"/>
    <w:rsid w:val="004E4E68"/>
    <w:rsid w:val="00532E8D"/>
    <w:rsid w:val="00564649"/>
    <w:rsid w:val="005D798E"/>
    <w:rsid w:val="0069011E"/>
    <w:rsid w:val="00702F4B"/>
    <w:rsid w:val="007D16CE"/>
    <w:rsid w:val="00853BF2"/>
    <w:rsid w:val="00962CBA"/>
    <w:rsid w:val="00991C96"/>
    <w:rsid w:val="009A2EC3"/>
    <w:rsid w:val="00A746A8"/>
    <w:rsid w:val="00AA1D8D"/>
    <w:rsid w:val="00AB1A80"/>
    <w:rsid w:val="00B47730"/>
    <w:rsid w:val="00BE1895"/>
    <w:rsid w:val="00C24D54"/>
    <w:rsid w:val="00C720BB"/>
    <w:rsid w:val="00CB0664"/>
    <w:rsid w:val="00D0029C"/>
    <w:rsid w:val="00D014D5"/>
    <w:rsid w:val="00EF0FD6"/>
    <w:rsid w:val="00FC693F"/>
    <w:rsid w:val="00FD0490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FABF1C"/>
  <w14:defaultImageDpi w14:val="300"/>
  <w15:docId w15:val="{4DEEA911-9670-41B5-BB2D-CF671A1E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Iandria, Valeria (Cogea, Bip Group)</cp:lastModifiedBy>
  <cp:revision>2</cp:revision>
  <cp:lastPrinted>2024-07-01T16:00:00Z</cp:lastPrinted>
  <dcterms:created xsi:type="dcterms:W3CDTF">2025-03-20T08:35:00Z</dcterms:created>
  <dcterms:modified xsi:type="dcterms:W3CDTF">2025-03-20T08:35:00Z</dcterms:modified>
  <cp:category/>
</cp:coreProperties>
</file>